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6917128" name="019de2cb-4ed0-7a11-a83d-fb58df73c3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876340" name="019de2cb-4ed0-7a11-a83d-fb58df73c32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Gang / Küche / Büro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6691613" name="019de2d3-431e-7ad7-bc05-cf136c9697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114324" name="019de2d3-431e-7ad7-bc05-cf136c96972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2994041" name="019de2e4-b968-7f4c-be5a-8714db19c6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575505" name="019de2e4-b968-7f4c-be5a-8714db19c67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2895090" name="019de2fb-8434-7319-aa9d-834c6e2122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100370" name="019de2fb-8434-7319-aa9d-834c6e2122b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4558053" name="019de2f0-acb9-7b0a-85f1-be8e4e58be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842032" name="019de2f0-acb9-7b0a-85f1-be8e4e58be9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094436" name="019de2e1-19b6-768f-9e3f-4e80e7a81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261558" name="019de2e1-19b6-768f-9e3f-4e80e7a819d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0917195" name="019de2e9-a8a4-75e6-bb70-e24956a963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403960" name="019de2e9-a8a4-75e6-bb70-e24956a963d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5368129" name="019de2f6-f0ba-7777-9822-18d7c854ee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314361" name="019de2f6-f0ba-7777-9822-18d7c854ee5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552402" name="019de305-6c18-774d-baca-ac3e6db413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975279" name="019de305-6c18-774d-baca-ac3e6db4136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2194264" name="019de308-82b7-76e1-9ba7-a4514a82a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37147" name="019de308-82b7-76e1-9ba7-a4514a82ade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4739621" name="019de309-b5db-771e-9409-5aecd71d7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019277" name="019de309-b5db-771e-9409-5aecd71d70e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6526436" name="019de30b-a996-722d-952d-1ed32da4d6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822784" name="019de30b-a996-722d-952d-1ed32da4d6f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/ Gang / Küche / Büro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9548008" name="019de2d9-0e44-74b1-9f03-f3ee5fdcbb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256811" name="019de2d9-0e44-74b1-9f03-f3ee5fdcbb6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5729875" name="019de2db-9f3f-7f2c-8753-6b25275d19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118837" name="019de2db-9f3f-7f2c-8753-6b25275d199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3932757" name="019de2dc-e846-76eb-ac01-505c67f097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072347" name="019de2dc-e846-76eb-ac01-505c67f0976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6461617" name="019de2f7-a0d2-7ad6-bc76-6b1a5b5a2d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137424" name="019de2f7-a0d2-7ad6-bc76-6b1a5b5a2d1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9939320" name="019de301-fd90-7250-be01-72bf16a36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39889" name="019de301-fd90-7250-be01-72bf16a36fb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0969462" name="019de2e8-17e0-7889-96f3-77e80a09d6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61748" name="019de2e8-17e0-7889-96f3-77e80a09d66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125891" name="019de2eb-4018-7eb5-a868-6a617c59c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845886" name="019de2eb-4018-7eb5-a868-6a617c59cb3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5506152" name="019de2f8-d01c-7aee-ac25-2be2bbd030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304051" name="019de2f8-d01c-7aee-ac25-2be2bbd030e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6878927" name="019de2fa-016e-756f-8249-296a786de5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219517" name="019de2fa-016e-756f-8249-296a786de57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0281390" name="019de2df-ef5a-714d-8bec-7ac2d455ee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615823" name="019de2df-ef5a-714d-8bec-7ac2d455ee3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2533104" name="019de2e3-f7e9-742d-8f01-e936d7ec66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929510" name="019de2e3-f7e9-742d-8f01-e936d7ec666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Don Boscostrasse 12, 6215 Beromünster</w:t>
          </w:r>
        </w:p>
        <w:p>
          <w:pPr>
            <w:spacing w:before="0" w:after="0"/>
          </w:pPr>
          <w:r>
            <w:t>DN 804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